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97"/>
        <w:tblW w:w="9889" w:type="dxa"/>
        <w:tblLayout w:type="fixed"/>
        <w:tblLook w:val="00A0"/>
      </w:tblPr>
      <w:tblGrid>
        <w:gridCol w:w="4784"/>
        <w:gridCol w:w="281"/>
        <w:gridCol w:w="4824"/>
      </w:tblGrid>
      <w:tr w:rsidR="00BE58AC" w:rsidRPr="002C5770" w:rsidTr="002A1D7F">
        <w:trPr>
          <w:trHeight w:val="3685"/>
        </w:trPr>
        <w:tc>
          <w:tcPr>
            <w:tcW w:w="4784" w:type="dxa"/>
          </w:tcPr>
          <w:p w:rsidR="00DA1DDA" w:rsidRPr="006D5F26" w:rsidRDefault="00DA1DDA" w:rsidP="00DA1DDA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DA1DDA" w:rsidRPr="009A02D3" w:rsidRDefault="00DA1DDA" w:rsidP="00DA1DDA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DA1DDA" w:rsidRPr="00EF6A1F" w:rsidRDefault="00DA1DDA" w:rsidP="00DA1DDA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lang w:val="de-DE"/>
              </w:rPr>
              <w:t>: cro.krd@mail.ru</w:t>
            </w:r>
          </w:p>
          <w:p w:rsidR="00BE58AC" w:rsidRPr="00DA1DDA" w:rsidRDefault="00BE58AC" w:rsidP="002A1D7F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BE58AC" w:rsidRPr="00DA1DDA" w:rsidRDefault="00BE58AC" w:rsidP="00A814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4" w:type="dxa"/>
          </w:tcPr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DA1DDA">
              <w:rPr>
                <w:rFonts w:ascii="Times New Roman" w:hAnsi="Times New Roman"/>
                <w:b/>
              </w:rPr>
              <w:t>я</w:t>
            </w:r>
          </w:p>
          <w:p w:rsidR="002A1D7F" w:rsidRDefault="002A1D7F" w:rsidP="002A1D7F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BE58AC" w:rsidRPr="002C5770" w:rsidRDefault="002A1D7F" w:rsidP="002A1D7F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29265F" w:rsidRDefault="002A1D7F" w:rsidP="000E1DD9">
      <w:pPr>
        <w:jc w:val="center"/>
        <w:rPr>
          <w:rFonts w:ascii="Times New Roman" w:hAnsi="Times New Roman"/>
          <w:b/>
        </w:rPr>
      </w:pPr>
      <w:r w:rsidRPr="00FB604A">
        <w:rPr>
          <w:rFonts w:ascii="Times New Roman" w:hAnsi="Times New Roman"/>
          <w:b/>
        </w:rPr>
        <w:t xml:space="preserve"> </w:t>
      </w:r>
    </w:p>
    <w:p w:rsidR="0029265F" w:rsidRDefault="0029265F" w:rsidP="000E1DD9">
      <w:pPr>
        <w:jc w:val="center"/>
        <w:rPr>
          <w:rFonts w:ascii="Times New Roman" w:hAnsi="Times New Roman"/>
          <w:b/>
        </w:rPr>
      </w:pPr>
    </w:p>
    <w:p w:rsidR="00BE58AC" w:rsidRPr="002A1D7F" w:rsidRDefault="002A1D7F" w:rsidP="000E1DD9">
      <w:pPr>
        <w:jc w:val="center"/>
        <w:rPr>
          <w:rFonts w:ascii="Times New Roman" w:hAnsi="Times New Roman"/>
          <w:b/>
          <w:sz w:val="28"/>
          <w:szCs w:val="28"/>
        </w:rPr>
      </w:pPr>
      <w:r w:rsidRPr="002A1D7F">
        <w:rPr>
          <w:rFonts w:ascii="Times New Roman" w:hAnsi="Times New Roman"/>
          <w:b/>
          <w:sz w:val="28"/>
          <w:szCs w:val="28"/>
        </w:rPr>
        <w:t>Н</w:t>
      </w:r>
      <w:r w:rsidR="00BE58AC" w:rsidRPr="002A1D7F">
        <w:rPr>
          <w:rFonts w:ascii="Times New Roman" w:hAnsi="Times New Roman"/>
          <w:b/>
          <w:sz w:val="28"/>
          <w:szCs w:val="28"/>
        </w:rPr>
        <w:t>оминация «Те</w:t>
      </w:r>
      <w:r w:rsidRPr="002A1D7F">
        <w:rPr>
          <w:rFonts w:ascii="Times New Roman" w:hAnsi="Times New Roman"/>
          <w:b/>
          <w:sz w:val="28"/>
          <w:szCs w:val="28"/>
        </w:rPr>
        <w:t>хника и техническое творчество»</w:t>
      </w:r>
    </w:p>
    <w:p w:rsidR="00BE58AC" w:rsidRPr="002A1D7F" w:rsidRDefault="00BE58AC" w:rsidP="000E1D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58AC" w:rsidRPr="00FB604A" w:rsidRDefault="00BE58AC" w:rsidP="000E1DD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Обработка материалов на т</w:t>
      </w:r>
      <w:r w:rsidRPr="00FB604A">
        <w:rPr>
          <w:rFonts w:ascii="Times New Roman" w:hAnsi="Times New Roman"/>
          <w:b/>
          <w:bCs/>
        </w:rPr>
        <w:t>окарн</w:t>
      </w:r>
      <w:r>
        <w:rPr>
          <w:rFonts w:ascii="Times New Roman" w:hAnsi="Times New Roman"/>
          <w:b/>
          <w:bCs/>
        </w:rPr>
        <w:t>ом</w:t>
      </w:r>
      <w:r w:rsidRPr="00FB604A">
        <w:rPr>
          <w:rFonts w:ascii="Times New Roman" w:hAnsi="Times New Roman"/>
          <w:b/>
          <w:bCs/>
        </w:rPr>
        <w:t xml:space="preserve"> ста</w:t>
      </w:r>
      <w:r>
        <w:rPr>
          <w:rFonts w:ascii="Times New Roman" w:hAnsi="Times New Roman"/>
          <w:b/>
          <w:bCs/>
        </w:rPr>
        <w:t>н</w:t>
      </w:r>
      <w:r w:rsidRPr="00FB604A">
        <w:rPr>
          <w:rFonts w:ascii="Times New Roman" w:hAnsi="Times New Roman"/>
          <w:b/>
          <w:bCs/>
        </w:rPr>
        <w:t>к</w:t>
      </w:r>
      <w:r>
        <w:rPr>
          <w:rFonts w:ascii="Times New Roman" w:hAnsi="Times New Roman"/>
          <w:b/>
          <w:bCs/>
        </w:rPr>
        <w:t>е</w:t>
      </w:r>
      <w:r w:rsidRPr="00FB604A">
        <w:rPr>
          <w:rFonts w:ascii="Times New Roman" w:hAnsi="Times New Roman"/>
          <w:b/>
          <w:bCs/>
        </w:rPr>
        <w:t xml:space="preserve"> с ЧПУ </w:t>
      </w:r>
    </w:p>
    <w:p w:rsidR="00BE58AC" w:rsidRPr="00FB604A" w:rsidRDefault="00BE58AC" w:rsidP="003F2C26">
      <w:pPr>
        <w:pStyle w:val="321"/>
        <w:keepNext/>
        <w:keepLines/>
        <w:shd w:val="clear" w:color="auto" w:fill="auto"/>
        <w:spacing w:before="0" w:after="0" w:line="240" w:lineRule="auto"/>
        <w:jc w:val="both"/>
        <w:rPr>
          <w:rStyle w:val="320"/>
          <w:b/>
          <w:bCs/>
          <w:sz w:val="24"/>
          <w:szCs w:val="24"/>
        </w:rPr>
      </w:pPr>
    </w:p>
    <w:p w:rsidR="00BE58AC" w:rsidRPr="00FB604A" w:rsidRDefault="00BE58AC" w:rsidP="00FB604A">
      <w:pPr>
        <w:jc w:val="both"/>
        <w:rPr>
          <w:rFonts w:ascii="Times New Roman" w:hAnsi="Times New Roman"/>
          <w:bCs/>
          <w:i/>
        </w:rPr>
      </w:pPr>
      <w:r w:rsidRPr="00FB604A">
        <w:rPr>
          <w:rFonts w:ascii="Times New Roman" w:hAnsi="Times New Roman"/>
          <w:bCs/>
          <w:i/>
        </w:rPr>
        <w:t xml:space="preserve">По чертежу  выточить готовое изделие </w:t>
      </w:r>
      <w:r>
        <w:rPr>
          <w:rFonts w:ascii="Times New Roman" w:hAnsi="Times New Roman"/>
          <w:bCs/>
          <w:i/>
        </w:rPr>
        <w:t>(</w:t>
      </w:r>
      <w:proofErr w:type="spellStart"/>
      <w:r>
        <w:rPr>
          <w:rFonts w:ascii="Times New Roman" w:hAnsi="Times New Roman"/>
          <w:bCs/>
          <w:i/>
        </w:rPr>
        <w:t>Миникубок</w:t>
      </w:r>
      <w:proofErr w:type="spellEnd"/>
      <w:r>
        <w:rPr>
          <w:rFonts w:ascii="Times New Roman" w:hAnsi="Times New Roman"/>
          <w:bCs/>
          <w:i/>
        </w:rPr>
        <w:t>)</w:t>
      </w:r>
    </w:p>
    <w:p w:rsidR="00BE58AC" w:rsidRPr="00FB604A" w:rsidRDefault="00BE58AC" w:rsidP="00FB604A">
      <w:pPr>
        <w:ind w:firstLine="709"/>
        <w:rPr>
          <w:rFonts w:ascii="Times New Roman" w:hAnsi="Times New Roman"/>
          <w:b/>
          <w:bCs/>
        </w:rPr>
      </w:pPr>
      <w:r w:rsidRPr="00FB604A">
        <w:rPr>
          <w:rFonts w:ascii="Times New Roman" w:hAnsi="Times New Roman"/>
          <w:b/>
          <w:bCs/>
        </w:rPr>
        <w:t>Технические условия:</w:t>
      </w:r>
    </w:p>
    <w:p w:rsidR="00BE58AC" w:rsidRPr="00FB604A" w:rsidRDefault="00BE58AC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Рекомендуемый м</w:t>
      </w:r>
      <w:r w:rsidRPr="00FB604A">
        <w:rPr>
          <w:rFonts w:ascii="Times New Roman" w:hAnsi="Times New Roman" w:cs="Times New Roman"/>
        </w:rPr>
        <w:t xml:space="preserve">атериал заготовки – </w:t>
      </w:r>
      <w:r w:rsidRPr="00065E98">
        <w:rPr>
          <w:rFonts w:ascii="Times New Roman" w:hAnsi="Times New Roman" w:cs="Times New Roman"/>
          <w:color w:val="auto"/>
        </w:rPr>
        <w:t>сплав Д16Т (возможны варианты)</w:t>
      </w:r>
    </w:p>
    <w:p w:rsidR="00BE58AC" w:rsidRPr="00FB604A" w:rsidRDefault="00BE58AC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Габаритные размеры заготовки: 135x45x45 мм</w:t>
      </w:r>
    </w:p>
    <w:p w:rsidR="00BE58AC" w:rsidRDefault="00BE58AC" w:rsidP="00AD4C71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FB604A">
        <w:rPr>
          <w:rFonts w:ascii="Times New Roman" w:hAnsi="Times New Roman" w:cs="Times New Roman"/>
        </w:rPr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2 мм"/>
        </w:smartTagPr>
        <w:r w:rsidRPr="00FB604A">
          <w:rPr>
            <w:rFonts w:ascii="Times New Roman" w:hAnsi="Times New Roman" w:cs="Times New Roman"/>
          </w:rPr>
          <w:t>0,2 мм</w:t>
        </w:r>
      </w:smartTag>
      <w:r w:rsidRPr="00FB604A">
        <w:rPr>
          <w:rFonts w:ascii="Times New Roman" w:hAnsi="Times New Roman" w:cs="Times New Roman"/>
        </w:rPr>
        <w:t>.</w:t>
      </w:r>
    </w:p>
    <w:p w:rsidR="00BE58AC" w:rsidRPr="00FB604A" w:rsidRDefault="00BE58AC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B604A">
        <w:rPr>
          <w:rFonts w:ascii="Times New Roman" w:hAnsi="Times New Roman" w:cs="Times New Roman"/>
        </w:rPr>
        <w:t xml:space="preserve">Количество – 1 </w:t>
      </w:r>
      <w:proofErr w:type="spellStart"/>
      <w:proofErr w:type="gramStart"/>
      <w:r w:rsidRPr="00FB604A">
        <w:rPr>
          <w:rFonts w:ascii="Times New Roman" w:hAnsi="Times New Roman" w:cs="Times New Roman"/>
        </w:rPr>
        <w:t>шт</w:t>
      </w:r>
      <w:proofErr w:type="spellEnd"/>
      <w:proofErr w:type="gramEnd"/>
      <w:r w:rsidRPr="00FB604A">
        <w:rPr>
          <w:rFonts w:ascii="Times New Roman" w:hAnsi="Times New Roman" w:cs="Times New Roman"/>
        </w:rPr>
        <w:t xml:space="preserve"> </w:t>
      </w:r>
    </w:p>
    <w:p w:rsidR="00BE58AC" w:rsidRPr="00FB604A" w:rsidRDefault="00CB5279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527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2pt;margin-top:90.8pt;width:105pt;height:185.25pt;z-index:251658240;visibility:visible">
            <v:imagedata r:id="rId7" o:title=""/>
            <w10:wrap type="topAndBottom"/>
          </v:shape>
        </w:pict>
      </w:r>
      <w:r w:rsidRPr="00CB5279">
        <w:rPr>
          <w:noProof/>
        </w:rPr>
        <w:pict>
          <v:shape id="Рисунок 11" o:spid="_x0000_s1027" type="#_x0000_t75" style="position:absolute;left:0;text-align:left;margin-left:25.2pt;margin-top:43.55pt;width:212.45pt;height:258.75pt;z-index:251657216;visibility:visible" o:allowoverlap="f">
            <v:imagedata r:id="rId8" o:title=""/>
            <w10:wrap type="topAndBottom"/>
          </v:shape>
        </w:pict>
      </w:r>
      <w:r w:rsidR="00BE58AC" w:rsidRPr="00FB604A">
        <w:rPr>
          <w:rFonts w:ascii="Times New Roman" w:hAnsi="Times New Roman"/>
        </w:rPr>
        <w:t>В соответствии с рисунком 1 с</w:t>
      </w:r>
      <w:r w:rsidR="00BE58AC" w:rsidRPr="00FB604A">
        <w:rPr>
          <w:rFonts w:ascii="Times New Roman" w:hAnsi="Times New Roman"/>
          <w:bCs/>
        </w:rPr>
        <w:t>оздать компьютерную модель (чертеж) изделия «</w:t>
      </w:r>
      <w:proofErr w:type="spellStart"/>
      <w:r w:rsidR="00BE58AC">
        <w:rPr>
          <w:rFonts w:ascii="Times New Roman" w:hAnsi="Times New Roman"/>
          <w:bCs/>
        </w:rPr>
        <w:t>Миникубок</w:t>
      </w:r>
      <w:proofErr w:type="spellEnd"/>
      <w:r w:rsidR="00BE58AC" w:rsidRPr="00FB604A">
        <w:rPr>
          <w:rFonts w:ascii="Times New Roman" w:hAnsi="Times New Roman"/>
        </w:rPr>
        <w:t>» в одном из векторных редакторов, например (</w:t>
      </w:r>
      <w:r w:rsidR="00BE58AC" w:rsidRPr="00FB604A">
        <w:rPr>
          <w:rFonts w:ascii="Times New Roman" w:hAnsi="Times New Roman"/>
          <w:lang w:val="en-US"/>
        </w:rPr>
        <w:t>Corel</w:t>
      </w:r>
      <w:r w:rsidR="00BE58AC" w:rsidRPr="00FB604A">
        <w:rPr>
          <w:rFonts w:ascii="Times New Roman" w:hAnsi="Times New Roman"/>
        </w:rPr>
        <w:t xml:space="preserve"> </w:t>
      </w:r>
      <w:r w:rsidR="00BE58AC" w:rsidRPr="00FB604A">
        <w:rPr>
          <w:rFonts w:ascii="Times New Roman" w:hAnsi="Times New Roman"/>
          <w:lang w:val="en-US"/>
        </w:rPr>
        <w:t>Draw</w:t>
      </w:r>
      <w:r w:rsidR="00BE58AC" w:rsidRPr="00FB604A">
        <w:rPr>
          <w:rFonts w:ascii="Times New Roman" w:hAnsi="Times New Roman"/>
        </w:rPr>
        <w:t xml:space="preserve">, КОМПАС, </w:t>
      </w:r>
      <w:proofErr w:type="spellStart"/>
      <w:r w:rsidR="00BE58AC" w:rsidRPr="00FB604A">
        <w:rPr>
          <w:rFonts w:ascii="Times New Roman" w:hAnsi="Times New Roman"/>
        </w:rPr>
        <w:t>AutoCad</w:t>
      </w:r>
      <w:proofErr w:type="spellEnd"/>
      <w:r w:rsidR="00BE58AC" w:rsidRPr="00FB604A">
        <w:rPr>
          <w:rFonts w:ascii="Times New Roman" w:hAnsi="Times New Roman"/>
        </w:rPr>
        <w:t>, и др.)</w:t>
      </w:r>
      <w:r w:rsidR="00BE58AC" w:rsidRPr="00FB604A">
        <w:rPr>
          <w:rFonts w:ascii="Times New Roman" w:hAnsi="Times New Roman"/>
          <w:color w:val="FF0000"/>
        </w:rPr>
        <w:t xml:space="preserve"> </w:t>
      </w:r>
    </w:p>
    <w:p w:rsidR="0029265F" w:rsidRDefault="0029265F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29265F" w:rsidRDefault="0029265F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29265F" w:rsidRDefault="0029265F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BE58AC" w:rsidRDefault="00BE58AC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FB604A">
        <w:rPr>
          <w:rFonts w:ascii="Times New Roman" w:hAnsi="Times New Roman"/>
          <w:color w:val="auto"/>
        </w:rPr>
        <w:t xml:space="preserve">Рисунок 1 </w:t>
      </w:r>
      <w:r>
        <w:rPr>
          <w:rFonts w:ascii="Times New Roman" w:hAnsi="Times New Roman" w:cs="Times New Roman"/>
          <w:color w:val="auto"/>
        </w:rPr>
        <w:t>−</w:t>
      </w:r>
      <w:r>
        <w:rPr>
          <w:rFonts w:ascii="Times New Roman" w:hAnsi="Times New Roman"/>
          <w:color w:val="auto"/>
        </w:rPr>
        <w:t xml:space="preserve"> Ч</w:t>
      </w:r>
      <w:r w:rsidRPr="00FB604A">
        <w:rPr>
          <w:rFonts w:ascii="Times New Roman" w:hAnsi="Times New Roman"/>
          <w:color w:val="auto"/>
        </w:rPr>
        <w:t xml:space="preserve">ертёж </w:t>
      </w:r>
      <w:r>
        <w:rPr>
          <w:rFonts w:ascii="Times New Roman" w:hAnsi="Times New Roman"/>
          <w:color w:val="auto"/>
        </w:rPr>
        <w:t xml:space="preserve">и наглядное изображение </w:t>
      </w:r>
      <w:r w:rsidRPr="00FB604A">
        <w:rPr>
          <w:rFonts w:ascii="Times New Roman" w:hAnsi="Times New Roman"/>
          <w:color w:val="auto"/>
        </w:rPr>
        <w:t>изделия</w:t>
      </w:r>
      <w:r>
        <w:rPr>
          <w:rFonts w:ascii="Times New Roman" w:hAnsi="Times New Roman"/>
          <w:color w:val="auto"/>
        </w:rPr>
        <w:t xml:space="preserve"> «</w:t>
      </w:r>
      <w:bookmarkStart w:id="1" w:name="_GoBack"/>
      <w:bookmarkEnd w:id="1"/>
      <w:proofErr w:type="spellStart"/>
      <w:r>
        <w:rPr>
          <w:rFonts w:ascii="Times New Roman" w:hAnsi="Times New Roman"/>
          <w:color w:val="auto"/>
        </w:rPr>
        <w:t>Миникубок</w:t>
      </w:r>
      <w:proofErr w:type="spellEnd"/>
      <w:r>
        <w:rPr>
          <w:rFonts w:ascii="Times New Roman" w:hAnsi="Times New Roman"/>
          <w:color w:val="auto"/>
        </w:rPr>
        <w:t>»</w:t>
      </w:r>
    </w:p>
    <w:p w:rsidR="00BE58AC" w:rsidRDefault="00BE58AC" w:rsidP="00AD4C7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</w:p>
    <w:p w:rsidR="00BE58AC" w:rsidRPr="009D1520" w:rsidRDefault="00BE58AC" w:rsidP="00AD4C71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D1520">
        <w:rPr>
          <w:rFonts w:ascii="Times New Roman" w:hAnsi="Times New Roman"/>
        </w:rPr>
        <w:t>Определить последовательность обработки детали с назначением припусков на обр</w:t>
      </w:r>
      <w:r w:rsidRPr="009D1520">
        <w:rPr>
          <w:rFonts w:ascii="Times New Roman" w:hAnsi="Times New Roman"/>
        </w:rPr>
        <w:t>а</w:t>
      </w:r>
      <w:r w:rsidRPr="009D1520">
        <w:rPr>
          <w:rFonts w:ascii="Times New Roman" w:hAnsi="Times New Roman"/>
        </w:rPr>
        <w:t>ботку. Нанести на чертеж детали траекторию перемещения режущего инструмента, определить координаты опорных точек, выбрать режимы резания (частоту вращения детали и подачу).</w:t>
      </w:r>
    </w:p>
    <w:p w:rsidR="00BE58AC" w:rsidRPr="009D1520" w:rsidRDefault="00BE58AC" w:rsidP="00AD4C71">
      <w:pPr>
        <w:pStyle w:val="ae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Составить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расчетно-технологическую карту изготовления изделия</w:t>
      </w:r>
      <w:proofErr w:type="gramStart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,</w:t>
      </w:r>
      <w:proofErr w:type="gram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(</w:t>
      </w:r>
      <w:r w:rsidRPr="009D1520">
        <w:rPr>
          <w:rFonts w:ascii="Times New Roman" w:hAnsi="Times New Roman"/>
          <w:color w:val="000000"/>
          <w:sz w:val="24"/>
          <w:szCs w:val="24"/>
        </w:rPr>
        <w:t>занести данные , полученные в пп3: [траектория перемещения инструмента при обработке детали, к</w:t>
      </w:r>
      <w:r w:rsidRPr="009D1520">
        <w:rPr>
          <w:rFonts w:ascii="Times New Roman" w:hAnsi="Times New Roman"/>
          <w:color w:val="000000"/>
          <w:sz w:val="24"/>
          <w:szCs w:val="24"/>
        </w:rPr>
        <w:t>о</w:t>
      </w:r>
      <w:r w:rsidRPr="009D1520">
        <w:rPr>
          <w:rFonts w:ascii="Times New Roman" w:hAnsi="Times New Roman"/>
          <w:color w:val="000000"/>
          <w:sz w:val="24"/>
          <w:szCs w:val="24"/>
        </w:rPr>
        <w:t>ординаты опорных точек перемещения, используемый режущий инструмент, режимы резания на каждый переход] в таблицу РТК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) </w:t>
      </w:r>
      <w:r w:rsidRPr="009D1520">
        <w:rPr>
          <w:rFonts w:ascii="Times New Roman" w:hAnsi="Times New Roman"/>
          <w:color w:val="000000"/>
          <w:sz w:val="24"/>
          <w:szCs w:val="24"/>
        </w:rPr>
        <w:t>.</w:t>
      </w:r>
    </w:p>
    <w:p w:rsidR="00BE58AC" w:rsidRPr="009D1520" w:rsidRDefault="00BE58AC" w:rsidP="00AD4C71">
      <w:pPr>
        <w:pStyle w:val="ae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D1520">
        <w:rPr>
          <w:rFonts w:ascii="Times New Roman" w:hAnsi="Times New Roman"/>
          <w:color w:val="000000"/>
          <w:sz w:val="24"/>
          <w:szCs w:val="24"/>
        </w:rPr>
        <w:t>В соответствии с расчетно-технологической картой составить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управляющую пр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о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грамму в G-кодах</w:t>
      </w:r>
      <w:r w:rsidRPr="009D1520">
        <w:rPr>
          <w:rFonts w:ascii="Times New Roman" w:hAnsi="Times New Roman"/>
          <w:bCs/>
          <w:sz w:val="24"/>
          <w:szCs w:val="24"/>
        </w:rPr>
        <w:t xml:space="preserve"> (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в любом текстовом редакторе в формате *.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txt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или используя пр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о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грамму 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ArtCAM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Pro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>).</w:t>
      </w:r>
    </w:p>
    <w:p w:rsidR="00BE58AC" w:rsidRDefault="00BE58AC" w:rsidP="00AD4C71">
      <w:pPr>
        <w:pStyle w:val="ae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Подготовить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станок к работе (загрузка программ, установка инструмента, установка инструмента в нулевую позицию).</w:t>
      </w:r>
    </w:p>
    <w:p w:rsidR="00BE58AC" w:rsidRPr="009D1520" w:rsidRDefault="00BE58AC" w:rsidP="00AD4C71">
      <w:pPr>
        <w:pStyle w:val="ae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Выточить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изделие  в соответствии с чертежом. </w:t>
      </w:r>
    </w:p>
    <w:p w:rsidR="00BE58AC" w:rsidRPr="009D1520" w:rsidRDefault="00BE58AC" w:rsidP="00AD4C71">
      <w:pPr>
        <w:pStyle w:val="ae"/>
        <w:numPr>
          <w:ilvl w:val="0"/>
          <w:numId w:val="21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Любая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использованием других инструментов не допускается.</w:t>
      </w:r>
    </w:p>
    <w:bookmarkEnd w:id="0"/>
    <w:p w:rsidR="0029265F" w:rsidRDefault="0029265F" w:rsidP="002926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BE58AC" w:rsidRPr="002A1D7F" w:rsidRDefault="00BE58AC" w:rsidP="002926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A1D7F">
        <w:rPr>
          <w:rFonts w:ascii="Times New Roman" w:hAnsi="Times New Roman"/>
          <w:b/>
          <w:bCs/>
        </w:rPr>
        <w:t>Карта пооперационного контроля</w:t>
      </w:r>
    </w:p>
    <w:p w:rsidR="00BE58AC" w:rsidRPr="002A1D7F" w:rsidRDefault="00BE58AC" w:rsidP="001229D6">
      <w:pPr>
        <w:ind w:firstLine="993"/>
        <w:jc w:val="center"/>
        <w:rPr>
          <w:rFonts w:ascii="Times New Roman" w:hAnsi="Times New Roman"/>
          <w:b/>
          <w:bCs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737"/>
        <w:gridCol w:w="2675"/>
        <w:gridCol w:w="3590"/>
        <w:gridCol w:w="1015"/>
        <w:gridCol w:w="1342"/>
      </w:tblGrid>
      <w:tr w:rsidR="00BE58AC" w:rsidRPr="002A1D7F" w:rsidTr="00452F4C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58AC" w:rsidRPr="002A1D7F" w:rsidTr="00452F4C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BE58AC" w:rsidRPr="002A1D7F" w:rsidRDefault="00BE58AC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№</w:t>
            </w:r>
          </w:p>
          <w:p w:rsidR="00BE58AC" w:rsidRPr="002A1D7F" w:rsidRDefault="00BE58AC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A1D7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A1D7F">
              <w:rPr>
                <w:rFonts w:ascii="Times New Roman" w:hAnsi="Times New Roman" w:cs="Times New Roman"/>
                <w:b/>
                <w:lang w:val="en-US"/>
              </w:rPr>
              <w:t>/</w:t>
            </w:r>
            <w:proofErr w:type="spellStart"/>
            <w:r w:rsidRPr="002A1D7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BE58AC" w:rsidRPr="002A1D7F" w:rsidRDefault="00BE58AC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BE58AC" w:rsidRPr="002A1D7F" w:rsidRDefault="00BE58AC" w:rsidP="005E1D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Кол-во</w:t>
            </w:r>
          </w:p>
          <w:p w:rsidR="00BE58AC" w:rsidRPr="002A1D7F" w:rsidRDefault="00BE58AC" w:rsidP="005E1D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баллов</w:t>
            </w:r>
          </w:p>
          <w:p w:rsidR="00BE58AC" w:rsidRPr="002A1D7F" w:rsidRDefault="00BE58AC" w:rsidP="005E1D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BE58AC" w:rsidRPr="002A1D7F" w:rsidTr="00452F4C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Культура труда (порядок на рабочем месте, трудовая дисц</w:t>
            </w:r>
            <w:r w:rsidRPr="002A1D7F">
              <w:rPr>
                <w:rFonts w:ascii="Times New Roman" w:hAnsi="Times New Roman" w:cs="Times New Roman"/>
              </w:rPr>
              <w:t>и</w:t>
            </w:r>
            <w:r w:rsidRPr="002A1D7F">
              <w:rPr>
                <w:rFonts w:ascii="Times New Roman" w:hAnsi="Times New Roman" w:cs="Times New Roman"/>
              </w:rPr>
              <w:t>плина)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251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/>
                <w:color w:val="auto"/>
              </w:rPr>
              <w:t>С</w:t>
            </w:r>
            <w:r w:rsidRPr="002A1D7F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2A1D7F">
              <w:rPr>
                <w:rFonts w:ascii="Times New Roman" w:hAnsi="Times New Roman" w:cs="Times New Roman"/>
              </w:rPr>
              <w:t>в соо</w:t>
            </w:r>
            <w:r w:rsidRPr="002A1D7F">
              <w:rPr>
                <w:rFonts w:ascii="Times New Roman" w:hAnsi="Times New Roman" w:cs="Times New Roman"/>
              </w:rPr>
              <w:t>т</w:t>
            </w:r>
            <w:r w:rsidRPr="002A1D7F">
              <w:rPr>
                <w:rFonts w:ascii="Times New Roman" w:hAnsi="Times New Roman" w:cs="Times New Roman"/>
              </w:rPr>
              <w:t>ветствии с техническими условиями и требованиями  к р</w:t>
            </w:r>
            <w:r w:rsidRPr="002A1D7F">
              <w:rPr>
                <w:rFonts w:ascii="Times New Roman" w:hAnsi="Times New Roman" w:cs="Times New Roman"/>
              </w:rPr>
              <w:t>а</w:t>
            </w:r>
            <w:r w:rsidRPr="002A1D7F">
              <w:rPr>
                <w:rFonts w:ascii="Times New Roman" w:hAnsi="Times New Roman" w:cs="Times New Roman"/>
              </w:rPr>
              <w:t>бочим чертежам</w:t>
            </w:r>
            <w:proofErr w:type="gramStart"/>
            <w:r w:rsidRPr="002A1D7F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29265F">
        <w:trPr>
          <w:trHeight w:val="317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BE58AC" w:rsidRPr="002A1D7F" w:rsidRDefault="00BE58AC" w:rsidP="000B036D">
            <w:pPr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58AC" w:rsidRPr="002A1D7F" w:rsidRDefault="00BE58AC" w:rsidP="000B036D">
            <w:pPr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Технология изготовления изделия: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29265F">
        <w:trPr>
          <w:trHeight w:val="1407"/>
          <w:jc w:val="center"/>
        </w:trPr>
        <w:tc>
          <w:tcPr>
            <w:tcW w:w="394" w:type="pct"/>
            <w:vMerge/>
            <w:shd w:val="clear" w:color="auto" w:fill="FFFFFF"/>
            <w:vAlign w:val="center"/>
          </w:tcPr>
          <w:p w:rsidR="00BE58AC" w:rsidRPr="002A1D7F" w:rsidRDefault="00BE58AC" w:rsidP="000B03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- технологическая</w:t>
            </w:r>
            <w:r w:rsidRPr="002A1D7F">
              <w:rPr>
                <w:rFonts w:ascii="Times New Roman" w:hAnsi="Times New Roman"/>
              </w:rPr>
              <w:t xml:space="preserve"> последовательность обработки детали с назначением припусков на обработку, нанесением на чертеж детали траектории перемещения режущего инструмента, определение координаты опорных точек, выбор режимов резания (частоты вращения детали и подачи).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1D7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272"/>
          <w:jc w:val="center"/>
        </w:trPr>
        <w:tc>
          <w:tcPr>
            <w:tcW w:w="394" w:type="pct"/>
            <w:vMerge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 xml:space="preserve">- полнота </w:t>
            </w:r>
            <w:r w:rsidRPr="002A1D7F">
              <w:rPr>
                <w:rFonts w:ascii="Times New Roman" w:hAnsi="Times New Roman"/>
                <w:bCs/>
              </w:rPr>
              <w:t xml:space="preserve">расчетно-технологической карты изготовления изделия </w:t>
            </w:r>
            <w:r w:rsidRPr="002A1D7F">
              <w:rPr>
                <w:rFonts w:ascii="Times New Roman" w:hAnsi="Times New Roman" w:cs="Times New Roman"/>
              </w:rPr>
              <w:t xml:space="preserve">  технологическая последовательность изготовления изделия 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A1D7F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E58AC" w:rsidRPr="002A1D7F" w:rsidTr="000B036D">
        <w:trPr>
          <w:trHeight w:val="432"/>
          <w:jc w:val="center"/>
        </w:trPr>
        <w:tc>
          <w:tcPr>
            <w:tcW w:w="394" w:type="pct"/>
            <w:vMerge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 xml:space="preserve">- Разработка управляющей программы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A1D7F"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E58AC" w:rsidRPr="002A1D7F" w:rsidTr="00452F4C">
        <w:trPr>
          <w:trHeight w:val="510"/>
          <w:jc w:val="center"/>
        </w:trPr>
        <w:tc>
          <w:tcPr>
            <w:tcW w:w="394" w:type="pct"/>
            <w:vMerge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- Загрузка программы в станок с ЧПУ, подготовка станка к работе, выбор и установка инструмента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A1D7F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E58AC" w:rsidRPr="002A1D7F" w:rsidTr="00452F4C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tabs>
                <w:tab w:val="left" w:pos="279"/>
              </w:tabs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A1D7F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BE58AC" w:rsidRPr="002A1D7F" w:rsidTr="00452F4C">
        <w:trPr>
          <w:trHeight w:val="341"/>
          <w:jc w:val="center"/>
        </w:trPr>
        <w:tc>
          <w:tcPr>
            <w:tcW w:w="394" w:type="pct"/>
            <w:vMerge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  <w:b/>
                <w:bCs/>
              </w:rPr>
            </w:pPr>
            <w:r w:rsidRPr="002A1D7F">
              <w:rPr>
                <w:rFonts w:ascii="Times New Roman" w:hAnsi="Times New Roman" w:cs="Times New Roman"/>
              </w:rPr>
              <w:t xml:space="preserve">- качество и чистота обработки готового изделия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A1D7F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E58AC" w:rsidRPr="002A1D7F" w:rsidTr="00452F4C">
        <w:trPr>
          <w:trHeight w:val="311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  <w:bCs/>
              </w:rPr>
            </w:pPr>
            <w:r w:rsidRPr="002A1D7F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Творческий подход к изготовлению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311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 xml:space="preserve">Уборка рабочего места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BE58AC" w:rsidRPr="002A1D7F" w:rsidRDefault="00BE58AC" w:rsidP="000B036D">
            <w:pPr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Время изготовления – до 12</w:t>
            </w:r>
            <w:r w:rsidRPr="002A1D7F">
              <w:rPr>
                <w:rFonts w:ascii="Times New Roman" w:hAnsi="Times New Roman" w:cs="Times New Roman"/>
                <w:lang w:val="en-US"/>
              </w:rPr>
              <w:t>0</w:t>
            </w:r>
            <w:r w:rsidRPr="002A1D7F">
              <w:rPr>
                <w:rFonts w:ascii="Times New Roman" w:hAnsi="Times New Roman" w:cs="Times New Roman"/>
              </w:rPr>
              <w:t xml:space="preserve"> мин.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BE58AC" w:rsidRPr="002A1D7F" w:rsidTr="00452F4C">
        <w:trPr>
          <w:trHeight w:val="312"/>
          <w:jc w:val="center"/>
        </w:trPr>
        <w:tc>
          <w:tcPr>
            <w:tcW w:w="3740" w:type="pct"/>
            <w:gridSpan w:val="3"/>
            <w:shd w:val="clear" w:color="auto" w:fill="FFFFFF"/>
          </w:tcPr>
          <w:p w:rsidR="00BE58AC" w:rsidRPr="002A1D7F" w:rsidRDefault="00BE58AC" w:rsidP="000B036D">
            <w:pPr>
              <w:ind w:hanging="515"/>
              <w:jc w:val="right"/>
              <w:rPr>
                <w:rFonts w:ascii="Times New Roman" w:hAnsi="Times New Roman" w:cs="Times New Roman"/>
                <w:b/>
              </w:rPr>
            </w:pPr>
            <w:r w:rsidRPr="002A1D7F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BE58AC" w:rsidRPr="002A1D7F" w:rsidRDefault="00BE58AC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2A1D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BE58AC" w:rsidRPr="002A1D7F" w:rsidRDefault="00BE58AC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2A1D7F" w:rsidRDefault="002A1D7F" w:rsidP="001229D6">
      <w:pPr>
        <w:rPr>
          <w:rFonts w:ascii="Times New Roman" w:hAnsi="Times New Roman"/>
          <w:b/>
          <w:bCs/>
        </w:rPr>
      </w:pPr>
    </w:p>
    <w:p w:rsidR="002A1D7F" w:rsidRDefault="002A1D7F" w:rsidP="001229D6">
      <w:pPr>
        <w:rPr>
          <w:rFonts w:ascii="Times New Roman" w:hAnsi="Times New Roman"/>
          <w:b/>
          <w:bCs/>
        </w:rPr>
      </w:pPr>
    </w:p>
    <w:p w:rsidR="002A1D7F" w:rsidRDefault="002A1D7F" w:rsidP="001229D6">
      <w:pPr>
        <w:rPr>
          <w:rFonts w:ascii="Times New Roman" w:hAnsi="Times New Roman"/>
          <w:b/>
          <w:bCs/>
        </w:rPr>
      </w:pPr>
    </w:p>
    <w:p w:rsidR="0029265F" w:rsidRDefault="0029265F" w:rsidP="0029265F">
      <w:pPr>
        <w:pBdr>
          <w:bottom w:val="single" w:sz="12" w:space="0" w:color="auto"/>
        </w:pBdr>
        <w:jc w:val="center"/>
        <w:rPr>
          <w:rFonts w:ascii="Times New Roman" w:hAnsi="Times New Roman"/>
        </w:rPr>
      </w:pPr>
    </w:p>
    <w:p w:rsidR="0029265F" w:rsidRDefault="0029265F" w:rsidP="0029265F">
      <w:pPr>
        <w:jc w:val="center"/>
        <w:rPr>
          <w:rFonts w:ascii="Times New Roman" w:hAnsi="Times New Roman"/>
        </w:rPr>
      </w:pPr>
    </w:p>
    <w:p w:rsidR="0029265F" w:rsidRDefault="0029265F" w:rsidP="0029265F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29265F" w:rsidRPr="002D7588" w:rsidRDefault="0029265F" w:rsidP="0029265F">
      <w:pPr>
        <w:jc w:val="center"/>
        <w:rPr>
          <w:rFonts w:ascii="Times New Roman" w:hAnsi="Times New Roman"/>
        </w:rPr>
      </w:pPr>
    </w:p>
    <w:p w:rsidR="0029265F" w:rsidRPr="005A5EC1" w:rsidRDefault="0029265F" w:rsidP="002926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9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cdodd</w:t>
        </w:r>
        <w:proofErr w:type="spellEnd"/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29265F" w:rsidRDefault="0029265F" w:rsidP="002926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адных работ.</w:t>
      </w:r>
    </w:p>
    <w:p w:rsidR="0029265F" w:rsidRDefault="0029265F" w:rsidP="002926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p w:rsidR="00BE58AC" w:rsidRPr="002A1D7F" w:rsidRDefault="00BE58AC" w:rsidP="00F22450">
      <w:pPr>
        <w:rPr>
          <w:rFonts w:ascii="Times New Roman" w:hAnsi="Times New Roman" w:cs="Times New Roman"/>
        </w:rPr>
      </w:pPr>
    </w:p>
    <w:sectPr w:rsidR="00BE58AC" w:rsidRPr="002A1D7F" w:rsidSect="009478A0">
      <w:footerReference w:type="default" r:id="rId10"/>
      <w:headerReference w:type="first" r:id="rId11"/>
      <w:footerReference w:type="first" r:id="rId12"/>
      <w:type w:val="continuous"/>
      <w:pgSz w:w="11905" w:h="16837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A9D" w:rsidRDefault="00607A9D">
      <w:r>
        <w:separator/>
      </w:r>
    </w:p>
  </w:endnote>
  <w:endnote w:type="continuationSeparator" w:id="0">
    <w:p w:rsidR="00607A9D" w:rsidRDefault="00607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8A0" w:rsidRDefault="00CB5279">
    <w:pPr>
      <w:pStyle w:val="ac"/>
      <w:jc w:val="center"/>
    </w:pPr>
    <w:r>
      <w:fldChar w:fldCharType="begin"/>
    </w:r>
    <w:r w:rsidR="009478A0">
      <w:instrText>PAGE   \* MERGEFORMAT</w:instrText>
    </w:r>
    <w:r>
      <w:fldChar w:fldCharType="separate"/>
    </w:r>
    <w:r w:rsidR="00CB3F01">
      <w:rPr>
        <w:noProof/>
      </w:rPr>
      <w:t>3</w:t>
    </w:r>
    <w:r>
      <w:fldChar w:fldCharType="end"/>
    </w:r>
  </w:p>
  <w:p w:rsidR="00BE58AC" w:rsidRDefault="00BE58AC" w:rsidP="009478A0">
    <w:pPr>
      <w:pStyle w:val="a5"/>
      <w:shd w:val="clear" w:color="auto" w:fill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8A0" w:rsidRDefault="00CB5279">
    <w:pPr>
      <w:pStyle w:val="ac"/>
      <w:jc w:val="center"/>
    </w:pPr>
    <w:r>
      <w:fldChar w:fldCharType="begin"/>
    </w:r>
    <w:r w:rsidR="009478A0">
      <w:instrText>PAGE   \* MERGEFORMAT</w:instrText>
    </w:r>
    <w:r>
      <w:fldChar w:fldCharType="separate"/>
    </w:r>
    <w:r w:rsidR="00CB3F01">
      <w:rPr>
        <w:noProof/>
      </w:rPr>
      <w:t>1</w:t>
    </w:r>
    <w:r>
      <w:fldChar w:fldCharType="end"/>
    </w:r>
  </w:p>
  <w:p w:rsidR="009478A0" w:rsidRDefault="009478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A9D" w:rsidRDefault="00607A9D">
      <w:r>
        <w:separator/>
      </w:r>
    </w:p>
  </w:footnote>
  <w:footnote w:type="continuationSeparator" w:id="0">
    <w:p w:rsidR="00607A9D" w:rsidRDefault="00607A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8AC" w:rsidRDefault="00BE58AC" w:rsidP="00D822FB">
    <w:pPr>
      <w:pStyle w:val="a5"/>
      <w:shd w:val="clear" w:color="auto" w:fill="auto"/>
      <w:ind w:left="183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>
    <w:nsid w:val="48010F16"/>
    <w:multiLevelType w:val="hybridMultilevel"/>
    <w:tmpl w:val="E460F558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8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9">
    <w:nsid w:val="649B6013"/>
    <w:multiLevelType w:val="hybridMultilevel"/>
    <w:tmpl w:val="BA503C72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17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CE1"/>
    <w:rsid w:val="000355FF"/>
    <w:rsid w:val="00065E98"/>
    <w:rsid w:val="000B036D"/>
    <w:rsid w:val="000C7099"/>
    <w:rsid w:val="000D62C7"/>
    <w:rsid w:val="000E1DD9"/>
    <w:rsid w:val="0010494B"/>
    <w:rsid w:val="001229D6"/>
    <w:rsid w:val="0014698F"/>
    <w:rsid w:val="001F730B"/>
    <w:rsid w:val="002259F6"/>
    <w:rsid w:val="002404CC"/>
    <w:rsid w:val="0029265F"/>
    <w:rsid w:val="002A1D7F"/>
    <w:rsid w:val="002A732D"/>
    <w:rsid w:val="002C5770"/>
    <w:rsid w:val="002F326D"/>
    <w:rsid w:val="00301F18"/>
    <w:rsid w:val="003053B3"/>
    <w:rsid w:val="0031074D"/>
    <w:rsid w:val="00320E7E"/>
    <w:rsid w:val="00321298"/>
    <w:rsid w:val="00330ECC"/>
    <w:rsid w:val="00332267"/>
    <w:rsid w:val="00332ABA"/>
    <w:rsid w:val="0036150E"/>
    <w:rsid w:val="003C6844"/>
    <w:rsid w:val="003F2C26"/>
    <w:rsid w:val="00452F4C"/>
    <w:rsid w:val="00453188"/>
    <w:rsid w:val="00453D8F"/>
    <w:rsid w:val="00465203"/>
    <w:rsid w:val="00475F0B"/>
    <w:rsid w:val="0048063E"/>
    <w:rsid w:val="00555E27"/>
    <w:rsid w:val="005565DB"/>
    <w:rsid w:val="0059143B"/>
    <w:rsid w:val="005E1D96"/>
    <w:rsid w:val="00607A9D"/>
    <w:rsid w:val="0062051A"/>
    <w:rsid w:val="0064446C"/>
    <w:rsid w:val="006556DC"/>
    <w:rsid w:val="00692D3B"/>
    <w:rsid w:val="006C1CD2"/>
    <w:rsid w:val="0072121E"/>
    <w:rsid w:val="0075060F"/>
    <w:rsid w:val="007B5014"/>
    <w:rsid w:val="0088639B"/>
    <w:rsid w:val="008A480B"/>
    <w:rsid w:val="008B71BC"/>
    <w:rsid w:val="009478A0"/>
    <w:rsid w:val="00996EC8"/>
    <w:rsid w:val="009B0AA4"/>
    <w:rsid w:val="009D1520"/>
    <w:rsid w:val="00A15288"/>
    <w:rsid w:val="00A16163"/>
    <w:rsid w:val="00A45D34"/>
    <w:rsid w:val="00A81473"/>
    <w:rsid w:val="00A971DE"/>
    <w:rsid w:val="00AC0B3C"/>
    <w:rsid w:val="00AD11A6"/>
    <w:rsid w:val="00AD4C71"/>
    <w:rsid w:val="00AE292D"/>
    <w:rsid w:val="00AE4CE1"/>
    <w:rsid w:val="00B26A3B"/>
    <w:rsid w:val="00B31158"/>
    <w:rsid w:val="00B937D7"/>
    <w:rsid w:val="00BA2524"/>
    <w:rsid w:val="00BE58AC"/>
    <w:rsid w:val="00BF15AC"/>
    <w:rsid w:val="00BF2B1C"/>
    <w:rsid w:val="00C17670"/>
    <w:rsid w:val="00C57227"/>
    <w:rsid w:val="00C9323B"/>
    <w:rsid w:val="00CA1B5E"/>
    <w:rsid w:val="00CB3F01"/>
    <w:rsid w:val="00CB5279"/>
    <w:rsid w:val="00CC1F1B"/>
    <w:rsid w:val="00D822FB"/>
    <w:rsid w:val="00DA1DDA"/>
    <w:rsid w:val="00DA5298"/>
    <w:rsid w:val="00E53379"/>
    <w:rsid w:val="00EC18F2"/>
    <w:rsid w:val="00F126AB"/>
    <w:rsid w:val="00F22450"/>
    <w:rsid w:val="00F501C2"/>
    <w:rsid w:val="00FA48AA"/>
    <w:rsid w:val="00FB43E0"/>
    <w:rsid w:val="00FB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E7E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0E7E"/>
    <w:rPr>
      <w:rFonts w:cs="Times New Roman"/>
      <w:color w:val="000080"/>
      <w:u w:val="single"/>
    </w:rPr>
  </w:style>
  <w:style w:type="character" w:customStyle="1" w:styleId="22">
    <w:name w:val="Заголовок №2 (2)_"/>
    <w:link w:val="221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link w:val="a5"/>
    <w:uiPriority w:val="99"/>
    <w:locked/>
    <w:rsid w:val="00320E7E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uiPriority w:val="99"/>
    <w:rsid w:val="00320E7E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link w:val="321"/>
    <w:uiPriority w:val="99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link w:val="a7"/>
    <w:uiPriority w:val="9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uiPriority w:val="99"/>
    <w:rsid w:val="00320E7E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BodyTextChar1">
    <w:name w:val="Body Text Char1"/>
    <w:uiPriority w:val="99"/>
    <w:semiHidden/>
    <w:locked/>
    <w:rsid w:val="00CB5279"/>
    <w:rPr>
      <w:rFonts w:eastAsia="Times New Roman" w:cs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320E7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uiPriority w:val="99"/>
    <w:rsid w:val="00320E7E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320E7E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link w:val="21"/>
    <w:uiPriority w:val="99"/>
    <w:locked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link w:val="a9"/>
    <w:uiPriority w:val="99"/>
    <w:locked/>
    <w:rsid w:val="00320E7E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uiPriority w:val="99"/>
    <w:rsid w:val="00320E7E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link w:val="120"/>
    <w:uiPriority w:val="99"/>
    <w:locked/>
    <w:rsid w:val="00320E7E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link w:val="210"/>
    <w:uiPriority w:val="99"/>
    <w:locked/>
    <w:rsid w:val="00320E7E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uiPriority w:val="99"/>
    <w:rsid w:val="00320E7E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uiPriority w:val="99"/>
    <w:rsid w:val="00320E7E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uiPriority w:val="99"/>
    <w:rsid w:val="00320E7E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uiPriority w:val="99"/>
    <w:rsid w:val="00320E7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uiPriority w:val="99"/>
    <w:rsid w:val="00320E7E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320E7E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320E7E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uiPriority w:val="99"/>
    <w:rsid w:val="00320E7E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uiPriority w:val="99"/>
    <w:rsid w:val="00320E7E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uiPriority w:val="99"/>
    <w:rsid w:val="00320E7E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link w:val="ab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CB5279"/>
    <w:rPr>
      <w:rFonts w:eastAsia="Times New Roman" w:cs="Times New Roman"/>
      <w:color w:val="000000"/>
      <w:sz w:val="24"/>
      <w:szCs w:val="24"/>
    </w:rPr>
  </w:style>
  <w:style w:type="paragraph" w:styleId="ac">
    <w:name w:val="footer"/>
    <w:basedOn w:val="a"/>
    <w:link w:val="ad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CB5279"/>
    <w:rPr>
      <w:rFonts w:eastAsia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1229D6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</w:rPr>
  </w:style>
  <w:style w:type="paragraph" w:styleId="ae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499</Words>
  <Characters>3463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subject/>
  <dc:creator>1</dc:creator>
  <cp:keywords/>
  <dc:description/>
  <cp:lastModifiedBy>CDO</cp:lastModifiedBy>
  <cp:revision>13</cp:revision>
  <dcterms:created xsi:type="dcterms:W3CDTF">2017-10-03T19:18:00Z</dcterms:created>
  <dcterms:modified xsi:type="dcterms:W3CDTF">2017-11-13T09:54:00Z</dcterms:modified>
</cp:coreProperties>
</file>